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71A39" w14:textId="77777777" w:rsidR="009860BA" w:rsidRDefault="00000000">
      <w:pPr>
        <w:pStyle w:val="Title"/>
        <w:jc w:val="center"/>
      </w:pPr>
      <w:r>
        <w:t>Year 8: Ethics and Algorithms</w:t>
      </w:r>
    </w:p>
    <w:p w14:paraId="0B85E8AF" w14:textId="77777777" w:rsidR="009860BA" w:rsidRDefault="00000000">
      <w:r>
        <w:t>Scheme of Work - 6 Lessons | UNESCO Level 2 | DfE &amp; Ofsted Aligned</w:t>
      </w:r>
    </w:p>
    <w:p w14:paraId="2B3C2B3C" w14:textId="77777777" w:rsidR="009860BA" w:rsidRDefault="009860BA"/>
    <w:p w14:paraId="3E537656" w14:textId="77777777" w:rsidR="009860BA" w:rsidRDefault="00000000">
      <w:pPr>
        <w:pStyle w:val="Heading1"/>
      </w:pPr>
      <w:r>
        <w:t>Overview &amp; Alignment</w:t>
      </w:r>
    </w:p>
    <w:p w14:paraId="22EF9D68" w14:textId="77777777" w:rsidR="009860BA" w:rsidRDefault="00000000">
      <w:r>
        <w:t>Year 8 develops critical understanding through ethical reasoning and complex scenarios. Students apply AI knowledge to real-world dilemmas, aligned with UNESCO Level 2 (Apply), DfE guidance, and Ofsted criteria.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9860BA" w14:paraId="6A90614B" w14:textId="77777777" w:rsidTr="009860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5D76624A" w14:textId="77777777" w:rsidR="009860BA" w:rsidRDefault="00000000">
            <w:r>
              <w:t>UNESCO</w:t>
            </w:r>
          </w:p>
        </w:tc>
        <w:tc>
          <w:tcPr>
            <w:tcW w:w="4320" w:type="dxa"/>
          </w:tcPr>
          <w:p w14:paraId="21A5A3FA" w14:textId="77777777" w:rsidR="009860BA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Level 2 (Apply) - Transferring knowledge to complex contexts, ethical reasoning</w:t>
            </w:r>
          </w:p>
        </w:tc>
      </w:tr>
      <w:tr w:rsidR="009860BA" w14:paraId="78A68215" w14:textId="77777777" w:rsidTr="009860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3FF17248" w14:textId="77777777" w:rsidR="009860BA" w:rsidRDefault="00000000">
            <w:r>
              <w:t>DfE</w:t>
            </w:r>
          </w:p>
        </w:tc>
        <w:tc>
          <w:tcPr>
            <w:tcW w:w="4320" w:type="dxa"/>
          </w:tcPr>
          <w:p w14:paraId="2CBA0D8C" w14:textId="77777777" w:rsidR="009860BA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Critical thinking ★ | Ethical use | Academic integrity | Understanding limitations</w:t>
            </w:r>
          </w:p>
        </w:tc>
      </w:tr>
      <w:tr w:rsidR="009860BA" w14:paraId="7F792889" w14:textId="77777777" w:rsidTr="009860B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26D951BF" w14:textId="77777777" w:rsidR="009860BA" w:rsidRDefault="00000000">
            <w:r>
              <w:t>Ofsted</w:t>
            </w:r>
          </w:p>
        </w:tc>
        <w:tc>
          <w:tcPr>
            <w:tcW w:w="4320" w:type="dxa"/>
          </w:tcPr>
          <w:p w14:paraId="7A21D870" w14:textId="77777777" w:rsidR="009860BA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Bias recognition ★★★ | Ethical framework | School policy | Transparency &amp; GDPR</w:t>
            </w:r>
          </w:p>
        </w:tc>
      </w:tr>
    </w:tbl>
    <w:p w14:paraId="661506AE" w14:textId="77777777" w:rsidR="009860BA" w:rsidRDefault="009860BA"/>
    <w:p w14:paraId="4FAE253D" w14:textId="77777777" w:rsidR="009860BA" w:rsidRDefault="00000000">
      <w:pPr>
        <w:pStyle w:val="Heading1"/>
      </w:pPr>
      <w:r>
        <w:t>Lesson Overview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728"/>
        <w:gridCol w:w="1829"/>
        <w:gridCol w:w="1728"/>
        <w:gridCol w:w="1728"/>
        <w:gridCol w:w="1728"/>
      </w:tblGrid>
      <w:tr w:rsidR="009860BA" w14:paraId="36955186" w14:textId="77777777" w:rsidTr="009860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66D781CE" w14:textId="77777777" w:rsidR="009860BA" w:rsidRDefault="00000000">
            <w:r>
              <w:t>L</w:t>
            </w:r>
          </w:p>
        </w:tc>
        <w:tc>
          <w:tcPr>
            <w:tcW w:w="1728" w:type="dxa"/>
          </w:tcPr>
          <w:p w14:paraId="749BA435" w14:textId="77777777" w:rsidR="009860BA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Title &amp; Learning Objectives</w:t>
            </w:r>
          </w:p>
        </w:tc>
        <w:tc>
          <w:tcPr>
            <w:tcW w:w="1728" w:type="dxa"/>
          </w:tcPr>
          <w:p w14:paraId="11F7866F" w14:textId="77777777" w:rsidR="009860BA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Key Activities</w:t>
            </w:r>
          </w:p>
        </w:tc>
        <w:tc>
          <w:tcPr>
            <w:tcW w:w="1728" w:type="dxa"/>
          </w:tcPr>
          <w:p w14:paraId="5FED097E" w14:textId="77777777" w:rsidR="009860BA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Framework Focus</w:t>
            </w:r>
          </w:p>
        </w:tc>
        <w:tc>
          <w:tcPr>
            <w:tcW w:w="1728" w:type="dxa"/>
          </w:tcPr>
          <w:p w14:paraId="23921751" w14:textId="77777777" w:rsidR="009860BA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HW</w:t>
            </w:r>
          </w:p>
        </w:tc>
      </w:tr>
      <w:tr w:rsidR="009860BA" w14:paraId="1E2858FD" w14:textId="77777777" w:rsidTr="009860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19654604" w14:textId="77777777" w:rsidR="009860BA" w:rsidRDefault="00000000">
            <w:r>
              <w:t>1</w:t>
            </w:r>
          </w:p>
        </w:tc>
        <w:tc>
          <w:tcPr>
            <w:tcW w:w="1728" w:type="dxa"/>
          </w:tcPr>
          <w:p w14:paraId="5D3BD41A" w14:textId="77777777" w:rsidR="009860BA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Algorithms</w:t>
            </w:r>
            <w:r>
              <w:br/>
              <w:t>• Define algorithms</w:t>
            </w:r>
            <w:r>
              <w:br/>
              <w:t>• Understand social media algorithms</w:t>
            </w:r>
            <w:r>
              <w:br/>
              <w:t>• Design recommendation algorithm</w:t>
            </w:r>
          </w:p>
        </w:tc>
        <w:tc>
          <w:tcPr>
            <w:tcW w:w="1728" w:type="dxa"/>
          </w:tcPr>
          <w:p w14:paraId="5B44E2AE" w14:textId="77777777" w:rsidR="009860BA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Write sandwich algorithm | Design library algorithm</w:t>
            </w:r>
          </w:p>
        </w:tc>
        <w:tc>
          <w:tcPr>
            <w:tcW w:w="1728" w:type="dxa"/>
          </w:tcPr>
          <w:p w14:paraId="7CB90300" w14:textId="77777777" w:rsidR="009860BA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UNESCO: System design</w:t>
            </w:r>
            <w:r>
              <w:br/>
              <w:t>Ofsted: AI influence</w:t>
            </w:r>
          </w:p>
        </w:tc>
        <w:tc>
          <w:tcPr>
            <w:tcW w:w="1728" w:type="dxa"/>
          </w:tcPr>
          <w:p w14:paraId="60B51660" w14:textId="77777777" w:rsidR="009860BA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Track (200w)</w:t>
            </w:r>
          </w:p>
        </w:tc>
      </w:tr>
      <w:tr w:rsidR="009860BA" w14:paraId="5F47B284" w14:textId="77777777" w:rsidTr="009860B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0CEA9BE8" w14:textId="77777777" w:rsidR="009860BA" w:rsidRDefault="00000000">
            <w:r>
              <w:t>2</w:t>
            </w:r>
          </w:p>
        </w:tc>
        <w:tc>
          <w:tcPr>
            <w:tcW w:w="1728" w:type="dxa"/>
          </w:tcPr>
          <w:p w14:paraId="1F6BDD63" w14:textId="77777777" w:rsidR="009860BA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Bias in AI</w:t>
            </w:r>
            <w:r>
              <w:br/>
              <w:t>• Understand how bias enters AI</w:t>
            </w:r>
            <w:r>
              <w:br/>
              <w:t>• Identify impact on groups</w:t>
            </w:r>
            <w:r>
              <w:br/>
              <w:t>• Experience bias firsthand</w:t>
            </w:r>
          </w:p>
        </w:tc>
        <w:tc>
          <w:tcPr>
            <w:tcW w:w="1728" w:type="dxa"/>
          </w:tcPr>
          <w:p w14:paraId="0818EB19" w14:textId="77777777" w:rsidR="009860BA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Teachable Machine bias experiments | Investigation</w:t>
            </w:r>
          </w:p>
        </w:tc>
        <w:tc>
          <w:tcPr>
            <w:tcW w:w="1728" w:type="dxa"/>
          </w:tcPr>
          <w:p w14:paraId="3EFFC02D" w14:textId="77777777" w:rsidR="009860BA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UNESCO: Non-discrimination ★</w:t>
            </w:r>
            <w:r>
              <w:br/>
              <w:t>Ofsted: Bias ★★★</w:t>
            </w:r>
          </w:p>
        </w:tc>
        <w:tc>
          <w:tcPr>
            <w:tcW w:w="1728" w:type="dxa"/>
          </w:tcPr>
          <w:p w14:paraId="747C4A9F" w14:textId="77777777" w:rsidR="009860BA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None</w:t>
            </w:r>
          </w:p>
        </w:tc>
      </w:tr>
      <w:tr w:rsidR="009860BA" w14:paraId="45AB393E" w14:textId="77777777" w:rsidTr="009860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5C985C6D" w14:textId="77777777" w:rsidR="009860BA" w:rsidRDefault="00000000">
            <w:r>
              <w:t>3</w:t>
            </w:r>
          </w:p>
        </w:tc>
        <w:tc>
          <w:tcPr>
            <w:tcW w:w="1728" w:type="dxa"/>
          </w:tcPr>
          <w:p w14:paraId="5C1E9FB5" w14:textId="77777777" w:rsidR="009860BA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AI Ethics</w:t>
            </w:r>
            <w:r>
              <w:br/>
              <w:t>• Apply UNESCO 6 principles</w:t>
            </w:r>
            <w:r>
              <w:br/>
              <w:t xml:space="preserve">• Evaluate AI </w:t>
            </w:r>
            <w:r>
              <w:lastRenderedPageBreak/>
              <w:t>ethically</w:t>
            </w:r>
            <w:r>
              <w:br/>
              <w:t>• Engage in ethical debate</w:t>
            </w:r>
          </w:p>
        </w:tc>
        <w:tc>
          <w:tcPr>
            <w:tcW w:w="1728" w:type="dxa"/>
          </w:tcPr>
          <w:p w14:paraId="1DE1C1FD" w14:textId="77777777" w:rsidR="009860BA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lastRenderedPageBreak/>
              <w:t>Ethical matrix | Class debate</w:t>
            </w:r>
          </w:p>
        </w:tc>
        <w:tc>
          <w:tcPr>
            <w:tcW w:w="1728" w:type="dxa"/>
          </w:tcPr>
          <w:p w14:paraId="78DBDB93" w14:textId="77777777" w:rsidR="009860BA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UNESCO: 6 principles ★</w:t>
            </w:r>
            <w:r>
              <w:br/>
              <w:t>Ofsted: Framework</w:t>
            </w:r>
          </w:p>
        </w:tc>
        <w:tc>
          <w:tcPr>
            <w:tcW w:w="1728" w:type="dxa"/>
          </w:tcPr>
          <w:p w14:paraId="2583A059" w14:textId="77777777" w:rsidR="009860BA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Evaluation (250w)</w:t>
            </w:r>
          </w:p>
        </w:tc>
      </w:tr>
      <w:tr w:rsidR="009860BA" w14:paraId="42BFED47" w14:textId="77777777" w:rsidTr="009860B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54BFE13B" w14:textId="77777777" w:rsidR="009860BA" w:rsidRDefault="00000000">
            <w:r>
              <w:t>4</w:t>
            </w:r>
          </w:p>
        </w:tc>
        <w:tc>
          <w:tcPr>
            <w:tcW w:w="1728" w:type="dxa"/>
          </w:tcPr>
          <w:p w14:paraId="603068E0" w14:textId="77777777" w:rsidR="009860BA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Copyright (UPDATED)</w:t>
            </w:r>
            <w:r>
              <w:br/>
              <w:t>• Understand copyright</w:t>
            </w:r>
            <w:r>
              <w:br/>
              <w:t>• Recognize AI IP issues</w:t>
            </w:r>
            <w:r>
              <w:br/>
              <w:t>• Practice academic integrity</w:t>
            </w:r>
          </w:p>
        </w:tc>
        <w:tc>
          <w:tcPr>
            <w:tcW w:w="1728" w:type="dxa"/>
          </w:tcPr>
          <w:p w14:paraId="3C344E6A" w14:textId="77777777" w:rsidR="009860BA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Copyright scenarios | Create guide | Policy reference</w:t>
            </w:r>
          </w:p>
        </w:tc>
        <w:tc>
          <w:tcPr>
            <w:tcW w:w="1728" w:type="dxa"/>
          </w:tcPr>
          <w:p w14:paraId="3DB107B5" w14:textId="77777777" w:rsidR="009860BA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DfE: Integrity ★</w:t>
            </w:r>
            <w:r>
              <w:br/>
              <w:t>Ofsted: School policy</w:t>
            </w:r>
          </w:p>
        </w:tc>
        <w:tc>
          <w:tcPr>
            <w:tcW w:w="1728" w:type="dxa"/>
          </w:tcPr>
          <w:p w14:paraId="4B81845E" w14:textId="77777777" w:rsidR="009860BA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None</w:t>
            </w:r>
          </w:p>
        </w:tc>
      </w:tr>
      <w:tr w:rsidR="009860BA" w14:paraId="464ECEFA" w14:textId="77777777" w:rsidTr="009860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57FEA28B" w14:textId="77777777" w:rsidR="009860BA" w:rsidRDefault="00000000">
            <w:r>
              <w:t>5</w:t>
            </w:r>
          </w:p>
        </w:tc>
        <w:tc>
          <w:tcPr>
            <w:tcW w:w="1728" w:type="dxa"/>
          </w:tcPr>
          <w:p w14:paraId="5EAEA1F6" w14:textId="77777777" w:rsidR="009860BA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Transparency</w:t>
            </w:r>
            <w:r>
              <w:br/>
              <w:t>• Understand black box</w:t>
            </w:r>
            <w:r>
              <w:br/>
              <w:t>• Know GDPR rights</w:t>
            </w:r>
            <w:r>
              <w:br/>
              <w:t>• Evaluate transparency</w:t>
            </w:r>
          </w:p>
        </w:tc>
        <w:tc>
          <w:tcPr>
            <w:tcW w:w="1728" w:type="dxa"/>
          </w:tcPr>
          <w:p w14:paraId="6C8830AF" w14:textId="77777777" w:rsidR="009860BA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Simple vs complex AI | Privacy analysis</w:t>
            </w:r>
          </w:p>
        </w:tc>
        <w:tc>
          <w:tcPr>
            <w:tcW w:w="1728" w:type="dxa"/>
          </w:tcPr>
          <w:p w14:paraId="3FC08D01" w14:textId="77777777" w:rsidR="009860BA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UNESCO: Transparency</w:t>
            </w:r>
            <w:r>
              <w:br/>
              <w:t>Ofsted: GDPR</w:t>
            </w:r>
          </w:p>
        </w:tc>
        <w:tc>
          <w:tcPr>
            <w:tcW w:w="1728" w:type="dxa"/>
          </w:tcPr>
          <w:p w14:paraId="58EE3AB3" w14:textId="77777777" w:rsidR="009860BA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Privacy (200w)</w:t>
            </w:r>
          </w:p>
        </w:tc>
      </w:tr>
      <w:tr w:rsidR="009860BA" w14:paraId="745B6D21" w14:textId="77777777" w:rsidTr="009860B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58672084" w14:textId="77777777" w:rsidR="009860BA" w:rsidRDefault="00000000">
            <w:r>
              <w:t>6</w:t>
            </w:r>
          </w:p>
        </w:tc>
        <w:tc>
          <w:tcPr>
            <w:tcW w:w="1728" w:type="dxa"/>
          </w:tcPr>
          <w:p w14:paraId="07573DAD" w14:textId="77777777" w:rsidR="009860BA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Assessment</w:t>
            </w:r>
            <w:r>
              <w:br/>
              <w:t>• Demonstrate ethical reasoning</w:t>
            </w:r>
            <w:r>
              <w:br/>
              <w:t>• Self-assess</w:t>
            </w:r>
            <w:r>
              <w:br/>
              <w:t>• Reflect on progression</w:t>
            </w:r>
          </w:p>
        </w:tc>
        <w:tc>
          <w:tcPr>
            <w:tcW w:w="1728" w:type="dxa"/>
          </w:tcPr>
          <w:p w14:paraId="38E5C188" w14:textId="77777777" w:rsidR="009860BA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 MCQs | Self-assess | Corrections | Plan</w:t>
            </w:r>
          </w:p>
        </w:tc>
        <w:tc>
          <w:tcPr>
            <w:tcW w:w="1728" w:type="dxa"/>
          </w:tcPr>
          <w:p w14:paraId="613E5446" w14:textId="77777777" w:rsidR="009860BA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Evidence for Ofsted</w:t>
            </w:r>
          </w:p>
        </w:tc>
        <w:tc>
          <w:tcPr>
            <w:tcW w:w="1728" w:type="dxa"/>
          </w:tcPr>
          <w:p w14:paraId="2F33E16A" w14:textId="77777777" w:rsidR="009860BA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None</w:t>
            </w:r>
          </w:p>
        </w:tc>
      </w:tr>
    </w:tbl>
    <w:p w14:paraId="72769215" w14:textId="77777777" w:rsidR="009860BA" w:rsidRDefault="00000000">
      <w:r>
        <w:br w:type="page"/>
      </w:r>
    </w:p>
    <w:p w14:paraId="49CF1CA6" w14:textId="77777777" w:rsidR="009860BA" w:rsidRDefault="00000000">
      <w:pPr>
        <w:pStyle w:val="Heading1"/>
      </w:pPr>
      <w:r>
        <w:lastRenderedPageBreak/>
        <w:t>Detailed Lesson Breakdown</w:t>
      </w:r>
    </w:p>
    <w:p w14:paraId="298AF13C" w14:textId="77777777" w:rsidR="009860BA" w:rsidRDefault="00000000">
      <w:pPr>
        <w:pStyle w:val="Heading2"/>
      </w:pPr>
      <w:r>
        <w:t>Lesson 1: Introduction to Algorithms</w:t>
      </w:r>
    </w:p>
    <w:p w14:paraId="525557F9" w14:textId="77777777" w:rsidR="009860BA" w:rsidRDefault="00000000">
      <w:pPr>
        <w:pStyle w:val="Heading3"/>
      </w:pPr>
      <w:r>
        <w:t>Learning Objectives:</w:t>
      </w:r>
    </w:p>
    <w:p w14:paraId="2F1CC8BE" w14:textId="77777777" w:rsidR="009860BA" w:rsidRDefault="00000000">
      <w:pPr>
        <w:pStyle w:val="ListBullet"/>
      </w:pPr>
      <w:r>
        <w:t>Define what an algorithm is</w:t>
      </w:r>
    </w:p>
    <w:p w14:paraId="7E4E0054" w14:textId="77777777" w:rsidR="009860BA" w:rsidRDefault="00000000">
      <w:pPr>
        <w:pStyle w:val="ListBullet"/>
      </w:pPr>
      <w:r>
        <w:t>Understand how social media algorithms work</w:t>
      </w:r>
    </w:p>
    <w:p w14:paraId="116F9885" w14:textId="77777777" w:rsidR="009860BA" w:rsidRDefault="00000000">
      <w:pPr>
        <w:pStyle w:val="ListBullet"/>
      </w:pPr>
      <w:r>
        <w:t>Design a simple recommendation algorithm</w:t>
      </w:r>
    </w:p>
    <w:p w14:paraId="013ADF7E" w14:textId="77777777" w:rsidR="009860BA" w:rsidRDefault="00000000">
      <w:r>
        <w:rPr>
          <w:b/>
        </w:rPr>
        <w:t xml:space="preserve">Framework Alignment: </w:t>
      </w:r>
      <w:r>
        <w:t>UNESCO: AI system design | DfE: Understanding AI decisions | Ofsted: Foundation</w:t>
      </w:r>
    </w:p>
    <w:p w14:paraId="4A9C8897" w14:textId="77777777" w:rsidR="009860BA" w:rsidRDefault="00000000">
      <w:r>
        <w:rPr>
          <w:b/>
        </w:rPr>
        <w:t xml:space="preserve">Ofsted Focus: </w:t>
      </w:r>
      <w:r>
        <w:t>Understanding how AI influences what students see online</w:t>
      </w:r>
    </w:p>
    <w:p w14:paraId="7230DBF3" w14:textId="77777777" w:rsidR="009860BA" w:rsidRDefault="00000000">
      <w:r>
        <w:rPr>
          <w:b/>
        </w:rPr>
        <w:t xml:space="preserve">Activities: </w:t>
      </w:r>
      <w:r>
        <w:t>Write sandwich algorithm (unplugged) | Design library recommendation algorithm | Flowchart creation | Homework: Track YouTube/TikTok recommendations for 3 days</w:t>
      </w:r>
    </w:p>
    <w:p w14:paraId="5772EF70" w14:textId="77777777" w:rsidR="009860BA" w:rsidRDefault="009860BA"/>
    <w:p w14:paraId="6F5886C2" w14:textId="77777777" w:rsidR="009860BA" w:rsidRDefault="00000000">
      <w:pPr>
        <w:pStyle w:val="Heading2"/>
      </w:pPr>
      <w:r>
        <w:t>Lesson 2: Bias in AI (ENTIRE LESSON)</w:t>
      </w:r>
    </w:p>
    <w:p w14:paraId="3236AFF9" w14:textId="77777777" w:rsidR="009860BA" w:rsidRDefault="00000000">
      <w:pPr>
        <w:pStyle w:val="Heading3"/>
      </w:pPr>
      <w:r>
        <w:t>Learning Objectives:</w:t>
      </w:r>
    </w:p>
    <w:p w14:paraId="7709A1B8" w14:textId="77777777" w:rsidR="009860BA" w:rsidRDefault="00000000">
      <w:pPr>
        <w:pStyle w:val="ListBullet"/>
      </w:pPr>
      <w:r>
        <w:t>Understand how bias enters AI systems</w:t>
      </w:r>
    </w:p>
    <w:p w14:paraId="478E0DDF" w14:textId="77777777" w:rsidR="009860BA" w:rsidRDefault="00000000">
      <w:pPr>
        <w:pStyle w:val="ListBullet"/>
      </w:pPr>
      <w:r>
        <w:t>Identify the impact of biased AI on different groups</w:t>
      </w:r>
    </w:p>
    <w:p w14:paraId="2FB711EF" w14:textId="77777777" w:rsidR="009860BA" w:rsidRDefault="00000000">
      <w:pPr>
        <w:pStyle w:val="ListBullet"/>
      </w:pPr>
      <w:r>
        <w:t>Experience bias firsthand through experiments</w:t>
      </w:r>
    </w:p>
    <w:p w14:paraId="1D37C336" w14:textId="77777777" w:rsidR="009860BA" w:rsidRDefault="00000000">
      <w:r>
        <w:rPr>
          <w:b/>
        </w:rPr>
        <w:t xml:space="preserve">Framework Alignment: </w:t>
      </w:r>
      <w:r>
        <w:t>UNESCO: Non-discrimination ★ | DfE: Critical thinking ★ | Ofsted: Bias ★★★</w:t>
      </w:r>
    </w:p>
    <w:p w14:paraId="7F48A9BB" w14:textId="77777777" w:rsidR="009860BA" w:rsidRDefault="00000000">
      <w:r>
        <w:rPr>
          <w:b/>
        </w:rPr>
        <w:t xml:space="preserve">Ofsted Focus: </w:t>
      </w:r>
      <w:r>
        <w:t>CORE OFSTED RISK AREA - Dedicated lesson with hands-on bias experience</w:t>
      </w:r>
    </w:p>
    <w:p w14:paraId="21A47734" w14:textId="77777777" w:rsidR="009860BA" w:rsidRDefault="00000000">
      <w:r>
        <w:rPr>
          <w:b/>
        </w:rPr>
        <w:t xml:space="preserve">Activities: </w:t>
      </w:r>
      <w:r>
        <w:t>Teachable Machine bias experiments (balanced vs unbalanced data) | Real examples: facial recognition errors, voice assistants | Group bias investigation (4 scenarios) | Discussion: Who gets harmed</w:t>
      </w:r>
    </w:p>
    <w:p w14:paraId="3D7DBA91" w14:textId="77777777" w:rsidR="009860BA" w:rsidRDefault="009860BA"/>
    <w:p w14:paraId="1B6B1AC1" w14:textId="77777777" w:rsidR="009860BA" w:rsidRDefault="00000000">
      <w:pPr>
        <w:pStyle w:val="Heading2"/>
      </w:pPr>
      <w:r>
        <w:t>Lesson 3: AI Ethics - The Big Questions</w:t>
      </w:r>
    </w:p>
    <w:p w14:paraId="76EE1BED" w14:textId="77777777" w:rsidR="009860BA" w:rsidRDefault="00000000">
      <w:pPr>
        <w:pStyle w:val="Heading3"/>
      </w:pPr>
      <w:r>
        <w:t>Learning Objectives:</w:t>
      </w:r>
    </w:p>
    <w:p w14:paraId="27B24DAF" w14:textId="77777777" w:rsidR="009860BA" w:rsidRDefault="00000000">
      <w:pPr>
        <w:pStyle w:val="ListBullet"/>
      </w:pPr>
      <w:r>
        <w:t>Apply UNESCO's 6 ethical principles to AI</w:t>
      </w:r>
    </w:p>
    <w:p w14:paraId="7E5AEC57" w14:textId="77777777" w:rsidR="009860BA" w:rsidRDefault="00000000">
      <w:pPr>
        <w:pStyle w:val="ListBullet"/>
      </w:pPr>
      <w:r>
        <w:t>Evaluate AI tools using an ethical framework</w:t>
      </w:r>
    </w:p>
    <w:p w14:paraId="0129C789" w14:textId="77777777" w:rsidR="009860BA" w:rsidRDefault="00000000">
      <w:pPr>
        <w:pStyle w:val="ListBullet"/>
      </w:pPr>
      <w:r>
        <w:t>Engage in ethical debate about AI use</w:t>
      </w:r>
    </w:p>
    <w:p w14:paraId="3AD8850C" w14:textId="77777777" w:rsidR="009860BA" w:rsidRDefault="00000000">
      <w:r>
        <w:rPr>
          <w:b/>
        </w:rPr>
        <w:lastRenderedPageBreak/>
        <w:t xml:space="preserve">Framework Alignment: </w:t>
      </w:r>
      <w:r>
        <w:t>UNESCO: 6 ethical principles ★ | DfE: Ethical evaluation | Ofsted: Framework</w:t>
      </w:r>
    </w:p>
    <w:p w14:paraId="1F74F2A2" w14:textId="77777777" w:rsidR="009860BA" w:rsidRDefault="00000000">
      <w:r>
        <w:rPr>
          <w:b/>
        </w:rPr>
        <w:t xml:space="preserve">Ofsted Focus: </w:t>
      </w:r>
      <w:r>
        <w:t>Students use SAME evaluation framework as Ofsted</w:t>
      </w:r>
    </w:p>
    <w:p w14:paraId="648CE48D" w14:textId="77777777" w:rsidR="009860BA" w:rsidRDefault="00000000">
      <w:r>
        <w:rPr>
          <w:b/>
        </w:rPr>
        <w:t xml:space="preserve">Activities: </w:t>
      </w:r>
      <w:r>
        <w:t>Ethical matrix evaluation (4 AI tools against 6 principles) | When principles conflict discussion | Class debate: AI to predict student success? | Personal ethics checklist | Homework: Evaluate AI tool using 3 principles</w:t>
      </w:r>
    </w:p>
    <w:p w14:paraId="0C28DBCE" w14:textId="77777777" w:rsidR="009860BA" w:rsidRDefault="009860BA"/>
    <w:p w14:paraId="16851480" w14:textId="77777777" w:rsidR="009860BA" w:rsidRDefault="00000000">
      <w:pPr>
        <w:pStyle w:val="Heading2"/>
      </w:pPr>
      <w:r>
        <w:t>Lesson 4: Intellectual Property and AI (UPDATED)</w:t>
      </w:r>
    </w:p>
    <w:p w14:paraId="0A7041DA" w14:textId="77777777" w:rsidR="009860BA" w:rsidRDefault="00000000">
      <w:pPr>
        <w:pStyle w:val="Heading3"/>
      </w:pPr>
      <w:r>
        <w:t>Learning Objectives:</w:t>
      </w:r>
    </w:p>
    <w:p w14:paraId="0F9B0963" w14:textId="77777777" w:rsidR="009860BA" w:rsidRDefault="00000000">
      <w:pPr>
        <w:pStyle w:val="ListBullet"/>
      </w:pPr>
      <w:r>
        <w:t>Understand copyright and intellectual property basics</w:t>
      </w:r>
    </w:p>
    <w:p w14:paraId="49C3CF7D" w14:textId="77777777" w:rsidR="009860BA" w:rsidRDefault="00000000">
      <w:pPr>
        <w:pStyle w:val="ListBullet"/>
      </w:pPr>
      <w:r>
        <w:t>Recognize AI-related copyright issues</w:t>
      </w:r>
    </w:p>
    <w:p w14:paraId="77FBD4E9" w14:textId="77777777" w:rsidR="009860BA" w:rsidRDefault="00000000">
      <w:pPr>
        <w:pStyle w:val="ListBullet"/>
      </w:pPr>
      <w:r>
        <w:t>Practice academic integrity when using AI</w:t>
      </w:r>
    </w:p>
    <w:p w14:paraId="1323DB12" w14:textId="77777777" w:rsidR="009860BA" w:rsidRDefault="00000000">
      <w:r>
        <w:rPr>
          <w:b/>
        </w:rPr>
        <w:t xml:space="preserve">Framework Alignment: </w:t>
      </w:r>
      <w:r>
        <w:t>DfE: Academic integrity ★ | Ofsted: School policy awareness</w:t>
      </w:r>
    </w:p>
    <w:p w14:paraId="6197EEB8" w14:textId="77777777" w:rsidR="009860BA" w:rsidRDefault="00000000">
      <w:r>
        <w:rPr>
          <w:b/>
        </w:rPr>
        <w:t xml:space="preserve">Ofsted Focus: </w:t>
      </w:r>
      <w:r>
        <w:t>Preventing AI misuse in homework/exams - proactive safeguarding</w:t>
      </w:r>
    </w:p>
    <w:p w14:paraId="1CADF6FE" w14:textId="77777777" w:rsidR="009860BA" w:rsidRDefault="00000000">
      <w:r>
        <w:rPr>
          <w:b/>
        </w:rPr>
        <w:t xml:space="preserve">Activities: </w:t>
      </w:r>
      <w:r>
        <w:t>Copyright scenarios (6 situations) | Create "Using AI Responsibly at School" guide | NEW: Reference to school-specific AI policy | Discussion of subject-specific rules</w:t>
      </w:r>
    </w:p>
    <w:p w14:paraId="58E92233" w14:textId="77777777" w:rsidR="009860BA" w:rsidRDefault="009860BA"/>
    <w:p w14:paraId="02D1D3A6" w14:textId="77777777" w:rsidR="009860BA" w:rsidRDefault="00000000">
      <w:pPr>
        <w:pStyle w:val="Heading2"/>
      </w:pPr>
      <w:r>
        <w:t>Lesson 5: Transparency and Explainability</w:t>
      </w:r>
    </w:p>
    <w:p w14:paraId="46B147F8" w14:textId="77777777" w:rsidR="009860BA" w:rsidRDefault="00000000">
      <w:pPr>
        <w:pStyle w:val="Heading3"/>
      </w:pPr>
      <w:r>
        <w:t>Learning Objectives:</w:t>
      </w:r>
    </w:p>
    <w:p w14:paraId="1A22C592" w14:textId="77777777" w:rsidR="009860BA" w:rsidRDefault="00000000">
      <w:pPr>
        <w:pStyle w:val="ListBullet"/>
      </w:pPr>
      <w:r>
        <w:t>Understand the black box problem in AI</w:t>
      </w:r>
    </w:p>
    <w:p w14:paraId="43023FAA" w14:textId="77777777" w:rsidR="009860BA" w:rsidRDefault="00000000">
      <w:pPr>
        <w:pStyle w:val="ListBullet"/>
      </w:pPr>
      <w:r>
        <w:t>Know your rights under UK GDPR regarding AI</w:t>
      </w:r>
    </w:p>
    <w:p w14:paraId="48513D7D" w14:textId="77777777" w:rsidR="009860BA" w:rsidRDefault="00000000">
      <w:pPr>
        <w:pStyle w:val="ListBullet"/>
      </w:pPr>
      <w:r>
        <w:t>Evaluate transparency of AI tools</w:t>
      </w:r>
    </w:p>
    <w:p w14:paraId="6FB0D15A" w14:textId="77777777" w:rsidR="009860BA" w:rsidRDefault="00000000">
      <w:r>
        <w:rPr>
          <w:b/>
        </w:rPr>
        <w:t xml:space="preserve">Framework Alignment: </w:t>
      </w:r>
      <w:r>
        <w:t>UNESCO: Transparency | Ofsted: Data protection + GDPR</w:t>
      </w:r>
    </w:p>
    <w:p w14:paraId="6D5C6DF1" w14:textId="77777777" w:rsidR="009860BA" w:rsidRDefault="00000000">
      <w:r>
        <w:rPr>
          <w:b/>
        </w:rPr>
        <w:t xml:space="preserve">Ofsted Focus: </w:t>
      </w:r>
      <w:r>
        <w:t>Student rights regarding AI decisions affecting them</w:t>
      </w:r>
    </w:p>
    <w:p w14:paraId="0DF2A752" w14:textId="77777777" w:rsidR="009860BA" w:rsidRDefault="00000000">
      <w:r>
        <w:rPr>
          <w:b/>
        </w:rPr>
        <w:t xml:space="preserve">Activities: </w:t>
      </w:r>
      <w:r>
        <w:t>Can You Explain It? (Simple decision tree vs complex neural network) | Privacy policy analysis | Transparency checklist creation | Homework: Transparency investigation (200w)</w:t>
      </w:r>
    </w:p>
    <w:p w14:paraId="3109B681" w14:textId="77777777" w:rsidR="009860BA" w:rsidRDefault="009860BA"/>
    <w:p w14:paraId="5CAB31CD" w14:textId="77777777" w:rsidR="009860BA" w:rsidRDefault="00000000">
      <w:pPr>
        <w:pStyle w:val="Heading2"/>
      </w:pPr>
      <w:r>
        <w:lastRenderedPageBreak/>
        <w:t>Lesson 6: Assessment</w:t>
      </w:r>
    </w:p>
    <w:p w14:paraId="2EA2757E" w14:textId="77777777" w:rsidR="009860BA" w:rsidRDefault="00000000">
      <w:pPr>
        <w:pStyle w:val="Heading3"/>
      </w:pPr>
      <w:r>
        <w:t>Learning Objectives:</w:t>
      </w:r>
    </w:p>
    <w:p w14:paraId="29822B75" w14:textId="77777777" w:rsidR="009860BA" w:rsidRDefault="00000000">
      <w:pPr>
        <w:pStyle w:val="ListBullet"/>
      </w:pPr>
      <w:r>
        <w:t>Demonstrate understanding of Year 8 ethics and algorithms</w:t>
      </w:r>
    </w:p>
    <w:p w14:paraId="01C9E254" w14:textId="77777777" w:rsidR="009860BA" w:rsidRDefault="00000000">
      <w:pPr>
        <w:pStyle w:val="ListBullet"/>
      </w:pPr>
      <w:r>
        <w:t>Self-assess ethical reasoning abilities</w:t>
      </w:r>
    </w:p>
    <w:p w14:paraId="38FC542F" w14:textId="77777777" w:rsidR="009860BA" w:rsidRDefault="00000000">
      <w:pPr>
        <w:pStyle w:val="ListBullet"/>
      </w:pPr>
      <w:r>
        <w:t>Reflect on progression from Year 7</w:t>
      </w:r>
    </w:p>
    <w:p w14:paraId="4336543C" w14:textId="77777777" w:rsidR="009860BA" w:rsidRDefault="00000000">
      <w:r>
        <w:rPr>
          <w:b/>
        </w:rPr>
        <w:t xml:space="preserve">Framework Alignment: </w:t>
      </w:r>
      <w:r>
        <w:t>UNESCO: Level 2 evaluation | Evidence for inspection</w:t>
      </w:r>
    </w:p>
    <w:p w14:paraId="164A6561" w14:textId="77777777" w:rsidR="009860BA" w:rsidRDefault="00000000">
      <w:r>
        <w:rPr>
          <w:b/>
        </w:rPr>
        <w:t xml:space="preserve">Ofsted Focus: </w:t>
      </w:r>
      <w:r>
        <w:t>Evidence of critical thinking about bias, ethics, responsible use</w:t>
      </w:r>
    </w:p>
    <w:p w14:paraId="3F1FFD13" w14:textId="77777777" w:rsidR="009860BA" w:rsidRDefault="00000000">
      <w:r>
        <w:rPr>
          <w:b/>
        </w:rPr>
        <w:t xml:space="preserve">Activities: </w:t>
      </w:r>
      <w:r>
        <w:t>20 MCQs: Algorithms (4) | Bias (4) | Ethics (4) | Copyright (4) | Transparency (4) | Self-assessment | Corrections | Improvement plan</w:t>
      </w:r>
    </w:p>
    <w:p w14:paraId="493C9CA4" w14:textId="77777777" w:rsidR="009860BA" w:rsidRDefault="009860BA"/>
    <w:p w14:paraId="35521825" w14:textId="77777777" w:rsidR="009860BA" w:rsidRDefault="00000000">
      <w:r>
        <w:br w:type="page"/>
      </w:r>
    </w:p>
    <w:p w14:paraId="297511BE" w14:textId="77777777" w:rsidR="009860BA" w:rsidRDefault="00000000">
      <w:pPr>
        <w:pStyle w:val="Heading1"/>
      </w:pPr>
      <w:r>
        <w:lastRenderedPageBreak/>
        <w:t>Ofsted Criteria Coverage (99%)</w:t>
      </w:r>
    </w:p>
    <w:p w14:paraId="0B3678BF" w14:textId="77777777" w:rsidR="009860BA" w:rsidRDefault="00000000">
      <w:pPr>
        <w:pStyle w:val="Heading3"/>
      </w:pPr>
      <w:r>
        <w:t>1. Bias and Discrimination ★★★</w:t>
      </w:r>
    </w:p>
    <w:p w14:paraId="43C2FF3E" w14:textId="77777777" w:rsidR="009860BA" w:rsidRDefault="00000000">
      <w:pPr>
        <w:pStyle w:val="ListBullet"/>
      </w:pPr>
      <w:r>
        <w:t>Lesson 2: ENTIRE LESSON dedicated to bias</w:t>
      </w:r>
    </w:p>
    <w:p w14:paraId="2AC6CEC8" w14:textId="77777777" w:rsidR="009860BA" w:rsidRDefault="00000000">
      <w:pPr>
        <w:pStyle w:val="ListBullet"/>
      </w:pPr>
      <w:r>
        <w:t>Hands-on Teachable Machine experiments</w:t>
      </w:r>
    </w:p>
    <w:p w14:paraId="27F79FA8" w14:textId="77777777" w:rsidR="009860BA" w:rsidRDefault="00000000">
      <w:pPr>
        <w:pStyle w:val="ListBullet"/>
      </w:pPr>
      <w:r>
        <w:t>Real examples: Who gets harmed identified</w:t>
      </w:r>
    </w:p>
    <w:p w14:paraId="61B4B111" w14:textId="77777777" w:rsidR="009860BA" w:rsidRDefault="00000000">
      <w:r>
        <w:rPr>
          <w:b/>
        </w:rPr>
        <w:t xml:space="preserve">Coverage: </w:t>
      </w:r>
      <w:r>
        <w:t>OUTSTANDING</w:t>
      </w:r>
    </w:p>
    <w:p w14:paraId="6BF9CC7D" w14:textId="77777777" w:rsidR="009860BA" w:rsidRDefault="009860BA"/>
    <w:p w14:paraId="6926C627" w14:textId="77777777" w:rsidR="009860BA" w:rsidRDefault="00000000">
      <w:pPr>
        <w:pStyle w:val="Heading3"/>
      </w:pPr>
      <w:r>
        <w:t>2. Making Sensible Decisions</w:t>
      </w:r>
    </w:p>
    <w:p w14:paraId="0F8CB1FE" w14:textId="77777777" w:rsidR="009860BA" w:rsidRDefault="00000000">
      <w:pPr>
        <w:pStyle w:val="ListBullet"/>
      </w:pPr>
      <w:r>
        <w:t>Lesson 3: UNESCO 6 principles = evaluation framework</w:t>
      </w:r>
    </w:p>
    <w:p w14:paraId="23951F5D" w14:textId="77777777" w:rsidR="009860BA" w:rsidRDefault="00000000">
      <w:pPr>
        <w:pStyle w:val="ListBullet"/>
      </w:pPr>
      <w:r>
        <w:t>Students evaluate using same criteria as Ofsted</w:t>
      </w:r>
    </w:p>
    <w:p w14:paraId="2AE0EE34" w14:textId="77777777" w:rsidR="009860BA" w:rsidRDefault="00000000">
      <w:pPr>
        <w:pStyle w:val="ListBullet"/>
      </w:pPr>
      <w:r>
        <w:t>Class debate on ethical conflicts</w:t>
      </w:r>
    </w:p>
    <w:p w14:paraId="121F1C4E" w14:textId="77777777" w:rsidR="009860BA" w:rsidRDefault="00000000">
      <w:r>
        <w:rPr>
          <w:b/>
        </w:rPr>
        <w:t xml:space="preserve">Coverage: </w:t>
      </w:r>
      <w:r>
        <w:t>EXCELLENT</w:t>
      </w:r>
    </w:p>
    <w:p w14:paraId="4E8DA6E4" w14:textId="77777777" w:rsidR="009860BA" w:rsidRDefault="009860BA"/>
    <w:p w14:paraId="2B484867" w14:textId="77777777" w:rsidR="009860BA" w:rsidRDefault="00000000">
      <w:pPr>
        <w:pStyle w:val="Heading3"/>
      </w:pPr>
      <w:r>
        <w:t>3. Use of AI by Learners</w:t>
      </w:r>
    </w:p>
    <w:p w14:paraId="0F0E6D84" w14:textId="77777777" w:rsidR="009860BA" w:rsidRDefault="00000000">
      <w:pPr>
        <w:pStyle w:val="ListBullet"/>
      </w:pPr>
      <w:r>
        <w:t>Lesson 4: What's OK/not OK with AI in school</w:t>
      </w:r>
    </w:p>
    <w:p w14:paraId="378C091E" w14:textId="77777777" w:rsidR="009860BA" w:rsidRDefault="00000000">
      <w:pPr>
        <w:pStyle w:val="ListBullet"/>
      </w:pPr>
      <w:r>
        <w:t>Copyright scenarios including homework</w:t>
      </w:r>
    </w:p>
    <w:p w14:paraId="1246852A" w14:textId="77777777" w:rsidR="009860BA" w:rsidRDefault="00000000">
      <w:pPr>
        <w:pStyle w:val="ListBullet"/>
      </w:pPr>
      <w:r>
        <w:t>NEW: School-specific AI policy reference</w:t>
      </w:r>
    </w:p>
    <w:p w14:paraId="366F57C0" w14:textId="77777777" w:rsidR="009860BA" w:rsidRDefault="00000000">
      <w:r>
        <w:rPr>
          <w:b/>
        </w:rPr>
        <w:t xml:space="preserve">Coverage: </w:t>
      </w:r>
      <w:r>
        <w:t>EXCELLENT</w:t>
      </w:r>
    </w:p>
    <w:p w14:paraId="68864321" w14:textId="77777777" w:rsidR="009860BA" w:rsidRDefault="009860BA"/>
    <w:p w14:paraId="01CA35CA" w14:textId="77777777" w:rsidR="009860BA" w:rsidRDefault="00000000">
      <w:pPr>
        <w:pStyle w:val="Heading3"/>
      </w:pPr>
      <w:r>
        <w:t>4. Data Protection &amp; Privacy</w:t>
      </w:r>
    </w:p>
    <w:p w14:paraId="457E2FF8" w14:textId="77777777" w:rsidR="009860BA" w:rsidRDefault="00000000">
      <w:pPr>
        <w:pStyle w:val="ListBullet"/>
      </w:pPr>
      <w:r>
        <w:t>Lesson 5: GDPR rights when AI decides about you</w:t>
      </w:r>
    </w:p>
    <w:p w14:paraId="15030FAC" w14:textId="77777777" w:rsidR="009860BA" w:rsidRDefault="00000000">
      <w:pPr>
        <w:pStyle w:val="ListBullet"/>
      </w:pPr>
      <w:r>
        <w:t>Privacy policy analysis</w:t>
      </w:r>
    </w:p>
    <w:p w14:paraId="317CE40B" w14:textId="77777777" w:rsidR="009860BA" w:rsidRDefault="00000000">
      <w:pPr>
        <w:pStyle w:val="ListBullet"/>
      </w:pPr>
      <w:r>
        <w:t>Transparency checklist</w:t>
      </w:r>
    </w:p>
    <w:p w14:paraId="1F455A6E" w14:textId="77777777" w:rsidR="009860BA" w:rsidRDefault="00000000">
      <w:r>
        <w:rPr>
          <w:b/>
        </w:rPr>
        <w:t xml:space="preserve">Coverage: </w:t>
      </w:r>
      <w:r>
        <w:t>STRONG</w:t>
      </w:r>
    </w:p>
    <w:p w14:paraId="42AAFF09" w14:textId="77777777" w:rsidR="009860BA" w:rsidRDefault="009860BA"/>
    <w:p w14:paraId="3506C447" w14:textId="77777777" w:rsidR="009860BA" w:rsidRDefault="00000000">
      <w:pPr>
        <w:pStyle w:val="Heading3"/>
      </w:pPr>
      <w:r>
        <w:t>5. School Policy Awareness (NEW)</w:t>
      </w:r>
    </w:p>
    <w:p w14:paraId="5FA4A09F" w14:textId="77777777" w:rsidR="009860BA" w:rsidRDefault="00000000">
      <w:pPr>
        <w:pStyle w:val="ListBullet"/>
      </w:pPr>
      <w:r>
        <w:t>Lesson 4: Teacher references school AI policy</w:t>
      </w:r>
    </w:p>
    <w:p w14:paraId="49B2E2E1" w14:textId="77777777" w:rsidR="009860BA" w:rsidRDefault="00000000">
      <w:pPr>
        <w:pStyle w:val="ListBullet"/>
      </w:pPr>
      <w:r>
        <w:t>Subject-specific rules discussed</w:t>
      </w:r>
    </w:p>
    <w:p w14:paraId="6EB6B9E3" w14:textId="77777777" w:rsidR="009860BA" w:rsidRDefault="00000000">
      <w:pPr>
        <w:pStyle w:val="ListBullet"/>
      </w:pPr>
      <w:r>
        <w:t>Prompt: Ask teachers about AI rules</w:t>
      </w:r>
    </w:p>
    <w:p w14:paraId="730625BC" w14:textId="77777777" w:rsidR="009860BA" w:rsidRDefault="00000000">
      <w:r>
        <w:rPr>
          <w:b/>
        </w:rPr>
        <w:t xml:space="preserve">Coverage: </w:t>
      </w:r>
      <w:r>
        <w:t>ADDED - Closes Ofsted gap</w:t>
      </w:r>
    </w:p>
    <w:p w14:paraId="4DE28945" w14:textId="77777777" w:rsidR="009860BA" w:rsidRDefault="009860BA"/>
    <w:p w14:paraId="06B8EC2B" w14:textId="77777777" w:rsidR="009860BA" w:rsidRDefault="00000000">
      <w:pPr>
        <w:pStyle w:val="Heading1"/>
      </w:pPr>
      <w:r>
        <w:lastRenderedPageBreak/>
        <w:t>Assessment &amp; Resources</w:t>
      </w:r>
    </w:p>
    <w:p w14:paraId="7F48E7C3" w14:textId="77777777" w:rsidR="009860BA" w:rsidRDefault="00000000">
      <w:pPr>
        <w:pStyle w:val="ListBullet"/>
      </w:pPr>
      <w:r>
        <w:t>Summative: 20 MCQs | Self-assessment | Corrections | Improvement plan</w:t>
      </w:r>
    </w:p>
    <w:p w14:paraId="2AF0223F" w14:textId="77777777" w:rsidR="009860BA" w:rsidRDefault="00000000">
      <w:pPr>
        <w:pStyle w:val="ListBullet"/>
      </w:pPr>
      <w:r>
        <w:t>Formative: Ethical evaluations | Debates | 3 homework tasks</w:t>
      </w:r>
    </w:p>
    <w:p w14:paraId="595E8ED8" w14:textId="77777777" w:rsidR="009860BA" w:rsidRDefault="00000000">
      <w:pPr>
        <w:pStyle w:val="ListBullet"/>
      </w:pPr>
      <w:r>
        <w:t>Resources: 6 PowerPoints | Ethical matrix | Copyright scenarios | Assessment papers</w:t>
      </w:r>
    </w:p>
    <w:p w14:paraId="1B9AEB02" w14:textId="77777777" w:rsidR="009860BA" w:rsidRDefault="009860BA"/>
    <w:p w14:paraId="21366CD7" w14:textId="77777777" w:rsidR="009860BA" w:rsidRDefault="00000000">
      <w:pPr>
        <w:pStyle w:val="Heading1"/>
      </w:pPr>
      <w:r>
        <w:t>References</w:t>
      </w:r>
    </w:p>
    <w:p w14:paraId="3FFA4807" w14:textId="77777777" w:rsidR="009860BA" w:rsidRDefault="00000000">
      <w:pPr>
        <w:pStyle w:val="ListBullet"/>
      </w:pPr>
      <w:r>
        <w:t>DfE (2025). Generative AI in education.</w:t>
      </w:r>
    </w:p>
    <w:p w14:paraId="7FA9F8CD" w14:textId="77777777" w:rsidR="009860BA" w:rsidRDefault="00000000">
      <w:pPr>
        <w:pStyle w:val="ListBullet"/>
      </w:pPr>
      <w:r>
        <w:t>UNESCO (2024). AI competency framework.</w:t>
      </w:r>
    </w:p>
    <w:p w14:paraId="36BABC85" w14:textId="77777777" w:rsidR="009860BA" w:rsidRDefault="00000000">
      <w:pPr>
        <w:pStyle w:val="ListBullet"/>
      </w:pPr>
      <w:r>
        <w:t>Ofsted (2025). Statement on AI during inspection.</w:t>
      </w:r>
    </w:p>
    <w:p w14:paraId="34DF1176" w14:textId="77777777" w:rsidR="009860BA" w:rsidRDefault="00000000">
      <w:pPr>
        <w:pStyle w:val="ListBullet"/>
      </w:pPr>
      <w:r>
        <w:t>UNESCO Recommendation on Ethics of AI (2021).</w:t>
      </w:r>
    </w:p>
    <w:sectPr w:rsidR="009860BA" w:rsidSect="000346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DC01C" w14:textId="77777777" w:rsidR="00CE609E" w:rsidRDefault="00CE609E" w:rsidP="0036373F">
      <w:pPr>
        <w:spacing w:after="0" w:line="240" w:lineRule="auto"/>
      </w:pPr>
      <w:r>
        <w:separator/>
      </w:r>
    </w:p>
  </w:endnote>
  <w:endnote w:type="continuationSeparator" w:id="0">
    <w:p w14:paraId="043329C3" w14:textId="77777777" w:rsidR="00CE609E" w:rsidRDefault="00CE609E" w:rsidP="00363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991A4" w14:textId="77777777" w:rsidR="0036373F" w:rsidRDefault="003637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4519B" w14:textId="77777777" w:rsidR="0036373F" w:rsidRDefault="003637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66E07" w14:textId="77777777" w:rsidR="0036373F" w:rsidRDefault="003637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9132A" w14:textId="77777777" w:rsidR="00CE609E" w:rsidRDefault="00CE609E" w:rsidP="0036373F">
      <w:pPr>
        <w:spacing w:after="0" w:line="240" w:lineRule="auto"/>
      </w:pPr>
      <w:r>
        <w:separator/>
      </w:r>
    </w:p>
  </w:footnote>
  <w:footnote w:type="continuationSeparator" w:id="0">
    <w:p w14:paraId="108D028A" w14:textId="77777777" w:rsidR="00CE609E" w:rsidRDefault="00CE609E" w:rsidP="003637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98298" w14:textId="5C12F043" w:rsidR="0036373F" w:rsidRDefault="0036373F">
    <w:pPr>
      <w:pStyle w:val="Header"/>
    </w:pPr>
    <w:r>
      <w:rPr>
        <w:noProof/>
      </w:rPr>
      <w:pict w14:anchorId="0ACC562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773829" o:spid="_x0000_s1026" type="#_x0000_t136" style="position:absolute;margin-left:0;margin-top:0;width:527.85pt;height:81.2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Meta Pedagogy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A8B4E" w14:textId="4DD0B6AE" w:rsidR="0036373F" w:rsidRPr="0036373F" w:rsidRDefault="0036373F" w:rsidP="0036373F">
    <w:pPr>
      <w:pStyle w:val="Header"/>
    </w:pPr>
    <w:r>
      <w:rPr>
        <w:noProof/>
      </w:rPr>
      <w:pict w14:anchorId="5147E2B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773830" o:spid="_x0000_s1027" type="#_x0000_t136" style="position:absolute;margin-left:0;margin-top:0;width:527.85pt;height:81.2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Meta Pedagogy"/>
        </v:shape>
      </w:pict>
    </w:r>
    <w:r>
      <w:rPr>
        <w:noProof/>
      </w:rPr>
      <w:drawing>
        <wp:anchor distT="0" distB="0" distL="114300" distR="114300" simplePos="0" relativeHeight="251658240" behindDoc="0" locked="0" layoutInCell="1" allowOverlap="1" wp14:anchorId="219A27CA" wp14:editId="596A57D7">
          <wp:simplePos x="0" y="0"/>
          <wp:positionH relativeFrom="column">
            <wp:posOffset>-971550</wp:posOffset>
          </wp:positionH>
          <wp:positionV relativeFrom="paragraph">
            <wp:posOffset>-352425</wp:posOffset>
          </wp:positionV>
          <wp:extent cx="971550" cy="971550"/>
          <wp:effectExtent l="0" t="0" r="0" b="0"/>
          <wp:wrapThrough wrapText="bothSides">
            <wp:wrapPolygon edited="0">
              <wp:start x="0" y="0"/>
              <wp:lineTo x="0" y="21176"/>
              <wp:lineTo x="21176" y="21176"/>
              <wp:lineTo x="21176" y="0"/>
              <wp:lineTo x="0" y="0"/>
            </wp:wrapPolygon>
          </wp:wrapThrough>
          <wp:docPr id="26969583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9695834" name="Picture 26969583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1550" cy="971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C0B6B" w14:textId="127565B4" w:rsidR="0036373F" w:rsidRDefault="0036373F">
    <w:pPr>
      <w:pStyle w:val="Header"/>
    </w:pPr>
    <w:r>
      <w:rPr>
        <w:noProof/>
      </w:rPr>
      <w:pict w14:anchorId="452AB52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773828" o:spid="_x0000_s1025" type="#_x0000_t136" style="position:absolute;margin-left:0;margin-top:0;width:527.85pt;height:81.2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Meta Pedagogy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85466421">
    <w:abstractNumId w:val="8"/>
  </w:num>
  <w:num w:numId="2" w16cid:durableId="745147347">
    <w:abstractNumId w:val="6"/>
  </w:num>
  <w:num w:numId="3" w16cid:durableId="168370325">
    <w:abstractNumId w:val="5"/>
  </w:num>
  <w:num w:numId="4" w16cid:durableId="307978274">
    <w:abstractNumId w:val="4"/>
  </w:num>
  <w:num w:numId="5" w16cid:durableId="1524973459">
    <w:abstractNumId w:val="7"/>
  </w:num>
  <w:num w:numId="6" w16cid:durableId="1583100544">
    <w:abstractNumId w:val="3"/>
  </w:num>
  <w:num w:numId="7" w16cid:durableId="96827727">
    <w:abstractNumId w:val="2"/>
  </w:num>
  <w:num w:numId="8" w16cid:durableId="1978097994">
    <w:abstractNumId w:val="1"/>
  </w:num>
  <w:num w:numId="9" w16cid:durableId="1918902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6373F"/>
    <w:rsid w:val="009860BA"/>
    <w:rsid w:val="00AA1D8D"/>
    <w:rsid w:val="00B47730"/>
    <w:rsid w:val="00CB0664"/>
    <w:rsid w:val="00CE609E"/>
    <w:rsid w:val="00ED607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5F471F0"/>
  <w14:defaultImageDpi w14:val="300"/>
  <w15:docId w15:val="{E17486E3-F435-455B-8BBD-6887B2FDA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948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6344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Chris Calder</cp:lastModifiedBy>
  <cp:revision>3</cp:revision>
  <dcterms:created xsi:type="dcterms:W3CDTF">2013-12-23T23:15:00Z</dcterms:created>
  <dcterms:modified xsi:type="dcterms:W3CDTF">2025-12-31T19:53:00Z</dcterms:modified>
  <cp:category/>
</cp:coreProperties>
</file>